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5E7" w:rsidRDefault="001F766E" w:rsidP="003005E7">
      <w:pPr>
        <w:pStyle w:val="Kop1"/>
      </w:pPr>
      <w:r>
        <w:t>Template</w:t>
      </w:r>
      <w:r w:rsidR="003005E7">
        <w:t xml:space="preserve"> Verificatie</w:t>
      </w:r>
      <w:r w:rsidR="00C84D52">
        <w:t>rapport</w:t>
      </w:r>
    </w:p>
    <w:p w:rsidR="003005E7" w:rsidRDefault="003005E7" w:rsidP="003005E7"/>
    <w:p w:rsidR="003005E7" w:rsidRDefault="003005E7" w:rsidP="003005E7">
      <w:bookmarkStart w:id="0" w:name="_GoBack"/>
      <w:bookmarkEnd w:id="0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71"/>
        <w:gridCol w:w="2047"/>
        <w:gridCol w:w="2437"/>
        <w:gridCol w:w="2374"/>
        <w:gridCol w:w="1717"/>
        <w:gridCol w:w="2091"/>
        <w:gridCol w:w="1467"/>
        <w:gridCol w:w="1416"/>
      </w:tblGrid>
      <w:tr w:rsidR="003005E7" w:rsidTr="00C84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71" w:type="dxa"/>
          </w:tcPr>
          <w:p w:rsidR="003005E7" w:rsidRDefault="003005E7" w:rsidP="003F28D7">
            <w:r>
              <w:t>Eis-ID</w:t>
            </w:r>
          </w:p>
        </w:tc>
        <w:tc>
          <w:tcPr>
            <w:tcW w:w="2047" w:type="dxa"/>
          </w:tcPr>
          <w:p w:rsidR="003005E7" w:rsidRDefault="003005E7" w:rsidP="003F28D7">
            <w:r>
              <w:t>Document (</w:t>
            </w:r>
            <w:proofErr w:type="spellStart"/>
            <w:r>
              <w:t>vraagspec</w:t>
            </w:r>
            <w:proofErr w:type="spellEnd"/>
            <w:r>
              <w:t xml:space="preserve">/ RWS-V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  <w:tc>
          <w:tcPr>
            <w:tcW w:w="2437" w:type="dxa"/>
          </w:tcPr>
          <w:p w:rsidR="003005E7" w:rsidRDefault="003005E7" w:rsidP="003F28D7">
            <w:r>
              <w:t>Verificatiemethode (Veldverslag/Logboek/etc.)</w:t>
            </w:r>
          </w:p>
        </w:tc>
        <w:tc>
          <w:tcPr>
            <w:tcW w:w="2374" w:type="dxa"/>
          </w:tcPr>
          <w:p w:rsidR="003005E7" w:rsidRPr="00D53220" w:rsidRDefault="003005E7" w:rsidP="003F28D7">
            <w:pPr>
              <w:rPr>
                <w:lang w:val="es-ES"/>
              </w:rPr>
            </w:pPr>
            <w:proofErr w:type="spellStart"/>
            <w:r w:rsidRPr="00D53220">
              <w:rPr>
                <w:lang w:val="es-ES"/>
              </w:rPr>
              <w:t>Verificatiecriteria</w:t>
            </w:r>
            <w:proofErr w:type="spellEnd"/>
            <w:r w:rsidRPr="00D53220">
              <w:rPr>
                <w:lang w:val="es-ES"/>
              </w:rPr>
              <w:t xml:space="preserve"> (</w:t>
            </w:r>
            <w:proofErr w:type="spellStart"/>
            <w:r w:rsidRPr="00D53220">
              <w:rPr>
                <w:lang w:val="es-ES"/>
              </w:rPr>
              <w:t>documentcontrole</w:t>
            </w:r>
            <w:proofErr w:type="spellEnd"/>
            <w:r w:rsidRPr="00D53220">
              <w:rPr>
                <w:lang w:val="es-ES"/>
              </w:rPr>
              <w:t>/</w:t>
            </w:r>
            <w:proofErr w:type="spellStart"/>
            <w:r w:rsidRPr="00D53220">
              <w:rPr>
                <w:lang w:val="es-ES"/>
              </w:rPr>
              <w:t>visuele</w:t>
            </w:r>
            <w:proofErr w:type="spellEnd"/>
            <w:r w:rsidRPr="00D53220">
              <w:rPr>
                <w:lang w:val="es-ES"/>
              </w:rPr>
              <w:t xml:space="preserve"> </w:t>
            </w:r>
            <w:proofErr w:type="spellStart"/>
            <w:r w:rsidRPr="00D53220">
              <w:rPr>
                <w:lang w:val="es-ES"/>
              </w:rPr>
              <w:t>inspectie</w:t>
            </w:r>
            <w:proofErr w:type="spellEnd"/>
            <w:r w:rsidRPr="00D53220">
              <w:rPr>
                <w:lang w:val="es-ES"/>
              </w:rPr>
              <w:t xml:space="preserve"> etc.)</w:t>
            </w:r>
          </w:p>
        </w:tc>
        <w:tc>
          <w:tcPr>
            <w:tcW w:w="1717" w:type="dxa"/>
          </w:tcPr>
          <w:p w:rsidR="003005E7" w:rsidRDefault="003005E7" w:rsidP="003F28D7">
            <w:r>
              <w:t>Verificatie uitgevoerd door:</w:t>
            </w:r>
          </w:p>
        </w:tc>
        <w:tc>
          <w:tcPr>
            <w:tcW w:w="2091" w:type="dxa"/>
          </w:tcPr>
          <w:p w:rsidR="003005E7" w:rsidRDefault="003005E7" w:rsidP="003F28D7">
            <w:r>
              <w:t>Eis voldaan (voldaan / Afwijking registratie-</w:t>
            </w:r>
            <w:proofErr w:type="spellStart"/>
            <w:r>
              <w:t>id</w:t>
            </w:r>
            <w:proofErr w:type="spellEnd"/>
            <w:r>
              <w:t>)</w:t>
            </w:r>
          </w:p>
        </w:tc>
        <w:tc>
          <w:tcPr>
            <w:tcW w:w="1467" w:type="dxa"/>
          </w:tcPr>
          <w:p w:rsidR="003005E7" w:rsidRDefault="003005E7" w:rsidP="003F28D7">
            <w:r>
              <w:t xml:space="preserve">Bewijs </w:t>
            </w:r>
            <w:proofErr w:type="spellStart"/>
            <w:r>
              <w:t>doc</w:t>
            </w:r>
            <w:proofErr w:type="spellEnd"/>
            <w:r>
              <w:t>.</w:t>
            </w:r>
          </w:p>
        </w:tc>
        <w:tc>
          <w:tcPr>
            <w:tcW w:w="1416" w:type="dxa"/>
          </w:tcPr>
          <w:p w:rsidR="003005E7" w:rsidRDefault="003005E7" w:rsidP="003F28D7">
            <w:r>
              <w:t>Geautoriseerd</w:t>
            </w:r>
          </w:p>
        </w:tc>
      </w:tr>
      <w:tr w:rsidR="003005E7" w:rsidTr="00C84D52">
        <w:tc>
          <w:tcPr>
            <w:tcW w:w="671" w:type="dxa"/>
          </w:tcPr>
          <w:p w:rsidR="003005E7" w:rsidRDefault="003005E7" w:rsidP="003F28D7">
            <w:r>
              <w:t>1</w:t>
            </w:r>
          </w:p>
        </w:tc>
        <w:tc>
          <w:tcPr>
            <w:tcW w:w="2047" w:type="dxa"/>
          </w:tcPr>
          <w:p w:rsidR="003005E7" w:rsidRDefault="003005E7" w:rsidP="003F28D7"/>
        </w:tc>
        <w:tc>
          <w:tcPr>
            <w:tcW w:w="2437" w:type="dxa"/>
          </w:tcPr>
          <w:p w:rsidR="003005E7" w:rsidRDefault="003005E7" w:rsidP="003F28D7"/>
        </w:tc>
        <w:tc>
          <w:tcPr>
            <w:tcW w:w="2374" w:type="dxa"/>
          </w:tcPr>
          <w:p w:rsidR="003005E7" w:rsidRDefault="003005E7" w:rsidP="003F28D7"/>
        </w:tc>
        <w:tc>
          <w:tcPr>
            <w:tcW w:w="1717" w:type="dxa"/>
          </w:tcPr>
          <w:p w:rsidR="003005E7" w:rsidRDefault="003005E7" w:rsidP="003F28D7"/>
        </w:tc>
        <w:tc>
          <w:tcPr>
            <w:tcW w:w="2091" w:type="dxa"/>
          </w:tcPr>
          <w:p w:rsidR="003005E7" w:rsidRDefault="003005E7" w:rsidP="003F28D7"/>
        </w:tc>
        <w:tc>
          <w:tcPr>
            <w:tcW w:w="1467" w:type="dxa"/>
          </w:tcPr>
          <w:p w:rsidR="003005E7" w:rsidRDefault="003005E7" w:rsidP="003F28D7"/>
        </w:tc>
        <w:tc>
          <w:tcPr>
            <w:tcW w:w="1416" w:type="dxa"/>
          </w:tcPr>
          <w:p w:rsidR="003005E7" w:rsidRDefault="003005E7" w:rsidP="003F28D7"/>
        </w:tc>
      </w:tr>
      <w:tr w:rsidR="003005E7" w:rsidTr="00C84D52">
        <w:tc>
          <w:tcPr>
            <w:tcW w:w="671" w:type="dxa"/>
          </w:tcPr>
          <w:p w:rsidR="003005E7" w:rsidRDefault="003005E7" w:rsidP="003F28D7">
            <w:r>
              <w:t>2</w:t>
            </w:r>
          </w:p>
        </w:tc>
        <w:tc>
          <w:tcPr>
            <w:tcW w:w="2047" w:type="dxa"/>
          </w:tcPr>
          <w:p w:rsidR="003005E7" w:rsidRDefault="003005E7" w:rsidP="003F28D7"/>
        </w:tc>
        <w:tc>
          <w:tcPr>
            <w:tcW w:w="2437" w:type="dxa"/>
          </w:tcPr>
          <w:p w:rsidR="003005E7" w:rsidRDefault="003005E7" w:rsidP="003F28D7"/>
        </w:tc>
        <w:tc>
          <w:tcPr>
            <w:tcW w:w="2374" w:type="dxa"/>
          </w:tcPr>
          <w:p w:rsidR="003005E7" w:rsidRDefault="003005E7" w:rsidP="003F28D7"/>
        </w:tc>
        <w:tc>
          <w:tcPr>
            <w:tcW w:w="1717" w:type="dxa"/>
          </w:tcPr>
          <w:p w:rsidR="003005E7" w:rsidRDefault="003005E7" w:rsidP="003F28D7"/>
        </w:tc>
        <w:tc>
          <w:tcPr>
            <w:tcW w:w="2091" w:type="dxa"/>
          </w:tcPr>
          <w:p w:rsidR="003005E7" w:rsidRDefault="003005E7" w:rsidP="003F28D7"/>
        </w:tc>
        <w:tc>
          <w:tcPr>
            <w:tcW w:w="1467" w:type="dxa"/>
          </w:tcPr>
          <w:p w:rsidR="003005E7" w:rsidRDefault="003005E7" w:rsidP="003F28D7"/>
        </w:tc>
        <w:tc>
          <w:tcPr>
            <w:tcW w:w="1416" w:type="dxa"/>
          </w:tcPr>
          <w:p w:rsidR="003005E7" w:rsidRDefault="003005E7" w:rsidP="003F28D7"/>
        </w:tc>
      </w:tr>
      <w:tr w:rsidR="00C84D52" w:rsidTr="00C84D52">
        <w:tc>
          <w:tcPr>
            <w:tcW w:w="671" w:type="dxa"/>
          </w:tcPr>
          <w:p w:rsidR="00C84D52" w:rsidRDefault="00C84D52" w:rsidP="00CE2246">
            <w:r>
              <w:t>3</w:t>
            </w:r>
          </w:p>
        </w:tc>
        <w:tc>
          <w:tcPr>
            <w:tcW w:w="2047" w:type="dxa"/>
          </w:tcPr>
          <w:p w:rsidR="00C84D52" w:rsidRDefault="00C84D52" w:rsidP="00CE2246"/>
        </w:tc>
        <w:tc>
          <w:tcPr>
            <w:tcW w:w="2437" w:type="dxa"/>
          </w:tcPr>
          <w:p w:rsidR="00C84D52" w:rsidRDefault="00C84D52" w:rsidP="00CE2246"/>
        </w:tc>
        <w:tc>
          <w:tcPr>
            <w:tcW w:w="2374" w:type="dxa"/>
          </w:tcPr>
          <w:p w:rsidR="00C84D52" w:rsidRDefault="00C84D52" w:rsidP="00CE2246"/>
        </w:tc>
        <w:tc>
          <w:tcPr>
            <w:tcW w:w="1717" w:type="dxa"/>
          </w:tcPr>
          <w:p w:rsidR="00C84D52" w:rsidRDefault="00C84D52" w:rsidP="00CE2246"/>
        </w:tc>
        <w:tc>
          <w:tcPr>
            <w:tcW w:w="2091" w:type="dxa"/>
          </w:tcPr>
          <w:p w:rsidR="00C84D52" w:rsidRDefault="00C84D52" w:rsidP="00CE2246"/>
        </w:tc>
        <w:tc>
          <w:tcPr>
            <w:tcW w:w="1467" w:type="dxa"/>
          </w:tcPr>
          <w:p w:rsidR="00C84D52" w:rsidRDefault="00C84D52" w:rsidP="00CE2246"/>
        </w:tc>
        <w:tc>
          <w:tcPr>
            <w:tcW w:w="1416" w:type="dxa"/>
          </w:tcPr>
          <w:p w:rsidR="00C84D52" w:rsidRDefault="00C84D52" w:rsidP="00CE2246"/>
        </w:tc>
      </w:tr>
      <w:tr w:rsidR="00C84D52" w:rsidTr="00C84D52">
        <w:tc>
          <w:tcPr>
            <w:tcW w:w="671" w:type="dxa"/>
          </w:tcPr>
          <w:p w:rsidR="00C84D52" w:rsidRDefault="00C84D52" w:rsidP="00CE2246">
            <w:r>
              <w:t>4</w:t>
            </w:r>
          </w:p>
        </w:tc>
        <w:tc>
          <w:tcPr>
            <w:tcW w:w="2047" w:type="dxa"/>
          </w:tcPr>
          <w:p w:rsidR="00C84D52" w:rsidRDefault="00C84D52" w:rsidP="00CE2246"/>
        </w:tc>
        <w:tc>
          <w:tcPr>
            <w:tcW w:w="2437" w:type="dxa"/>
          </w:tcPr>
          <w:p w:rsidR="00C84D52" w:rsidRDefault="00C84D52" w:rsidP="00CE2246"/>
        </w:tc>
        <w:tc>
          <w:tcPr>
            <w:tcW w:w="2374" w:type="dxa"/>
          </w:tcPr>
          <w:p w:rsidR="00C84D52" w:rsidRDefault="00C84D52" w:rsidP="00CE2246"/>
        </w:tc>
        <w:tc>
          <w:tcPr>
            <w:tcW w:w="1717" w:type="dxa"/>
          </w:tcPr>
          <w:p w:rsidR="00C84D52" w:rsidRDefault="00C84D52" w:rsidP="00CE2246"/>
        </w:tc>
        <w:tc>
          <w:tcPr>
            <w:tcW w:w="2091" w:type="dxa"/>
          </w:tcPr>
          <w:p w:rsidR="00C84D52" w:rsidRDefault="00C84D52" w:rsidP="00CE2246"/>
        </w:tc>
        <w:tc>
          <w:tcPr>
            <w:tcW w:w="1467" w:type="dxa"/>
          </w:tcPr>
          <w:p w:rsidR="00C84D52" w:rsidRDefault="00C84D52" w:rsidP="00CE2246"/>
        </w:tc>
        <w:tc>
          <w:tcPr>
            <w:tcW w:w="1416" w:type="dxa"/>
          </w:tcPr>
          <w:p w:rsidR="00C84D52" w:rsidRDefault="00C84D52" w:rsidP="00CE2246"/>
        </w:tc>
      </w:tr>
      <w:tr w:rsidR="003005E7" w:rsidTr="00C84D52">
        <w:tc>
          <w:tcPr>
            <w:tcW w:w="671" w:type="dxa"/>
          </w:tcPr>
          <w:p w:rsidR="003005E7" w:rsidRDefault="00C84D52" w:rsidP="003F28D7">
            <w:r>
              <w:t>5</w:t>
            </w:r>
          </w:p>
        </w:tc>
        <w:tc>
          <w:tcPr>
            <w:tcW w:w="2047" w:type="dxa"/>
          </w:tcPr>
          <w:p w:rsidR="003005E7" w:rsidRDefault="003005E7" w:rsidP="003F28D7"/>
        </w:tc>
        <w:tc>
          <w:tcPr>
            <w:tcW w:w="2437" w:type="dxa"/>
          </w:tcPr>
          <w:p w:rsidR="003005E7" w:rsidRDefault="003005E7" w:rsidP="003F28D7"/>
        </w:tc>
        <w:tc>
          <w:tcPr>
            <w:tcW w:w="2374" w:type="dxa"/>
          </w:tcPr>
          <w:p w:rsidR="003005E7" w:rsidRDefault="003005E7" w:rsidP="003F28D7"/>
        </w:tc>
        <w:tc>
          <w:tcPr>
            <w:tcW w:w="1717" w:type="dxa"/>
          </w:tcPr>
          <w:p w:rsidR="003005E7" w:rsidRDefault="003005E7" w:rsidP="003F28D7"/>
        </w:tc>
        <w:tc>
          <w:tcPr>
            <w:tcW w:w="2091" w:type="dxa"/>
          </w:tcPr>
          <w:p w:rsidR="003005E7" w:rsidRDefault="003005E7" w:rsidP="003F28D7"/>
        </w:tc>
        <w:tc>
          <w:tcPr>
            <w:tcW w:w="1467" w:type="dxa"/>
          </w:tcPr>
          <w:p w:rsidR="003005E7" w:rsidRDefault="003005E7" w:rsidP="003F28D7"/>
        </w:tc>
        <w:tc>
          <w:tcPr>
            <w:tcW w:w="1416" w:type="dxa"/>
          </w:tcPr>
          <w:p w:rsidR="003005E7" w:rsidRDefault="003005E7" w:rsidP="003F28D7"/>
        </w:tc>
      </w:tr>
    </w:tbl>
    <w:p w:rsidR="003005E7" w:rsidRDefault="003005E7" w:rsidP="003005E7"/>
    <w:p w:rsidR="003005E7" w:rsidRDefault="003005E7" w:rsidP="003005E7"/>
    <w:p w:rsidR="003005E7" w:rsidRDefault="003005E7" w:rsidP="003005E7"/>
    <w:p w:rsidR="003005E7" w:rsidRDefault="003005E7" w:rsidP="003005E7"/>
    <w:p w:rsidR="003005E7" w:rsidRDefault="003005E7" w:rsidP="003005E7"/>
    <w:p w:rsidR="003005E7" w:rsidRPr="00241548" w:rsidRDefault="003005E7" w:rsidP="003005E7"/>
    <w:p w:rsidR="00241548" w:rsidRPr="00241548" w:rsidRDefault="00241548" w:rsidP="00241548"/>
    <w:sectPr w:rsidR="00241548" w:rsidRPr="00241548" w:rsidSect="00936552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5E7" w:rsidRDefault="003005E7" w:rsidP="0088501B">
      <w:r>
        <w:separator/>
      </w:r>
    </w:p>
  </w:endnote>
  <w:endnote w:type="continuationSeparator" w:id="0">
    <w:p w:rsidR="003005E7" w:rsidRDefault="003005E7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5E7" w:rsidRDefault="003005E7" w:rsidP="0088501B">
      <w:r>
        <w:separator/>
      </w:r>
    </w:p>
  </w:footnote>
  <w:footnote w:type="continuationSeparator" w:id="0">
    <w:p w:rsidR="003005E7" w:rsidRDefault="003005E7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F82458"/>
    <w:multiLevelType w:val="multilevel"/>
    <w:tmpl w:val="6A8E5BD4"/>
    <w:numStyleLink w:val="Stijl2"/>
  </w:abstractNum>
  <w:abstractNum w:abstractNumId="15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CB79D8"/>
    <w:multiLevelType w:val="multilevel"/>
    <w:tmpl w:val="06962652"/>
    <w:numStyleLink w:val="Lijststijl"/>
  </w:abstractNum>
  <w:abstractNum w:abstractNumId="18">
    <w:nsid w:val="31E853D2"/>
    <w:multiLevelType w:val="multilevel"/>
    <w:tmpl w:val="06962652"/>
    <w:numStyleLink w:val="Lijststijl"/>
  </w:abstractNum>
  <w:abstractNum w:abstractNumId="19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A6389A"/>
    <w:multiLevelType w:val="multilevel"/>
    <w:tmpl w:val="6A8E5BD4"/>
    <w:numStyleLink w:val="Stijl2"/>
  </w:abstractNum>
  <w:abstractNum w:abstractNumId="21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B631B"/>
    <w:multiLevelType w:val="multilevel"/>
    <w:tmpl w:val="06962652"/>
    <w:numStyleLink w:val="Lijststijl"/>
  </w:abstractNum>
  <w:abstractNum w:abstractNumId="23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>
    <w:nsid w:val="5CAF5D0D"/>
    <w:multiLevelType w:val="multilevel"/>
    <w:tmpl w:val="06962652"/>
    <w:numStyleLink w:val="Lijststijl"/>
  </w:abstractNum>
  <w:abstractNum w:abstractNumId="26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5E7"/>
    <w:rsid w:val="000E1F3B"/>
    <w:rsid w:val="001D6F03"/>
    <w:rsid w:val="001F766E"/>
    <w:rsid w:val="00241548"/>
    <w:rsid w:val="002A6578"/>
    <w:rsid w:val="002B1092"/>
    <w:rsid w:val="002E0FD2"/>
    <w:rsid w:val="003005E7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84D52"/>
    <w:rsid w:val="00CA55CC"/>
    <w:rsid w:val="00D95D8D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005E7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005E7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5FA18-65CB-4B1F-9816-45C8023BC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287</Characters>
  <Application>Microsoft Office Word</Application>
  <DocSecurity>0</DocSecurity>
  <Lines>2</Lines>
  <Paragraphs>1</Paragraphs>
  <ScaleCrop>false</ScaleCrop>
  <Company>Rijkswaterstaat</Company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Breeveld, Richenel (CIV)</dc:creator>
  <cp:lastModifiedBy>Mullem, Thijs van (CIV)</cp:lastModifiedBy>
  <cp:revision>4</cp:revision>
  <dcterms:created xsi:type="dcterms:W3CDTF">2017-11-06T08:56:00Z</dcterms:created>
  <dcterms:modified xsi:type="dcterms:W3CDTF">2019-08-27T13:22:00Z</dcterms:modified>
</cp:coreProperties>
</file>